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Toilette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Einbau nach 1990</w:t>
            </w:r>
          </w:p>
          <w:p>
            <w:pPr>
              <w:spacing w:before="0" w:after="0"/>
            </w:pPr>
            <w:r>
              <w:t>Boden/Wände/Decke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9534697" name="019ea663-3cc3-782c-9f5e-7d5ab2af5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458205" name="019ea663-3cc3-782c-9f5e-7d5ab2af5e1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8692048" name="019ea663-dd65-7262-8213-d5029bb8de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354517" name="019ea663-dd65-7262-8213-d5029bb8de7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Elektroverteilung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divers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101170" name="019ea66a-bedc-775e-a991-803c1c8283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756262" name="019ea66a-bedc-775e-a991-803c1c82834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5927033" name="019ea66a-d1c1-7d2d-8853-029a0d93ee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78463" name="019ea66a-d1c1-7d2d-8853-029a0d93ee6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Bowlingbahn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Brandschutz hinter Leuchtmittel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607593" name="019ea66d-60d0-7194-9d68-08a5b30d1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663979" name="019ea66d-60d0-7194-9d68-08a5b30d18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996476" name="019ea66d-9160-7f0b-90b9-d7cf4058d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19471" name="019ea66d-9160-7f0b-90b9-d7cf4058da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Antidröhnbeschichtung </w:t>
            </w:r>
          </w:p>
          <w:p>
            <w:pPr>
              <w:spacing w:before="0" w:after="0"/>
            </w:pPr>
            <w:r>
              <w:t>Waschbecken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222276" name="019ea676-e4cc-7500-9c85-c9f096332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21595" name="019ea676-e4cc-7500-9c85-c9f09633260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359190" name="019ea677-1745-795b-94d4-651bd68dc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773166" name="019ea677-1745-795b-94d4-651bd68dc45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Anschlüsse Heizsystem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4130562" name="019ea67e-47b1-7d53-9fd8-8e001b832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027354" name="019ea67e-47b1-7d53-9fd8-8e001b83258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084313" name="019ea67e-6c53-7497-a52c-a63e744cc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434690" name="019ea67e-6c53-7497-a52c-a63e744cc27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Fallrohr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976076" name="019ea68b-531a-711d-b1b8-b32ac4feb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698109" name="019ea68b-531a-711d-b1b8-b32ac4febdc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senkrechte Trennwände, lose montiert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273117" name="019ea68e-2276-7739-aebe-e109eb616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92539" name="019ea68e-2276-7739-aebe-e109eb61692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9607542" name="019ea68e-55bd-71d8-8939-ea62e9165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663649" name="019ea68e-55bd-71d8-8939-ea62e9165c8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Konstruktions-und Verkleidungsholz </w:t>
            </w:r>
          </w:p>
          <w:p>
            <w:pPr>
              <w:spacing w:before="0" w:after="0"/>
            </w:pPr>
            <w:r>
              <w:t>Sämtliche Holzbauteile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7058388" name="019ea69e-31d2-76da-b011-67970915e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312957" name="019ea69e-31d2-76da-b011-67970915e7a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8424484" name="019ea69e-4f9d-732f-946e-687172b6c0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256648" name="019ea69e-4f9d-732f-946e-687172b6c0c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Abdeckung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367547" name="019ea74a-536d-70b8-8ef3-458277e689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774373" name="019ea74a-536d-70b8-8ef3-458277e689e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560138" name="019ea74a-92cb-7e27-b90d-359b07d0c0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763665" name="019ea74a-92cb-7e27-b90d-359b07d0c0f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0559341" name="019ea79d-5c19-7bfe-9e49-649f12c172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722810" name="019ea79d-5c19-7bfe-9e49-649f12c172e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0077643" name="019ea79d-74fd-7f18-aeac-37233b88fb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993267" name="019ea79d-74fd-7f18-aeac-37233b88fb9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Hotel Bahnhofstrasse 5, Möriken-Wildegg </w:t>
          </w:r>
        </w:p>
        <w:p>
          <w:pPr>
            <w:spacing w:before="0" w:after="0"/>
          </w:pPr>
          <w:r>
            <w:t>971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